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14925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3535"/>
        <w:gridCol w:w="417"/>
        <w:gridCol w:w="1996"/>
        <w:gridCol w:w="315"/>
        <w:gridCol w:w="2003"/>
        <w:gridCol w:w="945"/>
        <w:gridCol w:w="2424"/>
        <w:gridCol w:w="1559"/>
        <w:gridCol w:w="421"/>
        <w:gridCol w:w="430"/>
      </w:tblGrid>
      <w:tr w14:paraId="112BE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1" w:type="dxa"/>
          <w:trHeight w:val="390" w:hRule="atLeast"/>
        </w:trPr>
        <w:tc>
          <w:tcPr>
            <w:tcW w:w="48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829D2">
            <w:pPr>
              <w:rPr>
                <w:rFonts w:hint="default"/>
                <w:color w:val="000000"/>
                <w:lang w:val="en-US"/>
              </w:rPr>
            </w:pPr>
            <w:r>
              <w:rPr>
                <w:rFonts w:hint="default"/>
                <w:color w:val="000000"/>
                <w:lang w:val="en-US"/>
              </w:rPr>
              <w:t>Tên cơ quan, đơn vị</w:t>
            </w:r>
          </w:p>
        </w:tc>
        <w:tc>
          <w:tcPr>
            <w:tcW w:w="2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5E937">
            <w:pPr>
              <w:rPr>
                <w:color w:val="000000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26CD6">
            <w:pPr>
              <w:rPr>
                <w:sz w:val="20"/>
                <w:szCs w:val="20"/>
              </w:rPr>
            </w:pPr>
          </w:p>
        </w:tc>
        <w:tc>
          <w:tcPr>
            <w:tcW w:w="3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3D7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Phụ lục </w:t>
            </w:r>
          </w:p>
        </w:tc>
      </w:tr>
      <w:tr w14:paraId="79B80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0" w:type="dxa"/>
          <w:trHeight w:val="390" w:hRule="atLeast"/>
        </w:trPr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FF8EB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EF2F9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EC7F2">
            <w:pPr>
              <w:rPr>
                <w:sz w:val="20"/>
                <w:szCs w:val="20"/>
              </w:rPr>
            </w:pPr>
          </w:p>
        </w:tc>
        <w:tc>
          <w:tcPr>
            <w:tcW w:w="3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DBE36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33931">
            <w:pPr>
              <w:rPr>
                <w:sz w:val="20"/>
                <w:szCs w:val="20"/>
              </w:rPr>
            </w:pPr>
          </w:p>
        </w:tc>
      </w:tr>
      <w:tr w14:paraId="57067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0" w:type="dxa"/>
          <w:trHeight w:val="315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2D60D">
            <w:pPr>
              <w:rPr>
                <w:sz w:val="20"/>
                <w:szCs w:val="20"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4BCE2">
            <w:pPr>
              <w:rPr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343FF">
            <w:pPr>
              <w:rPr>
                <w:sz w:val="20"/>
                <w:szCs w:val="20"/>
              </w:rPr>
            </w:pPr>
          </w:p>
        </w:tc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E0A44">
            <w:pPr>
              <w:rPr>
                <w:sz w:val="20"/>
                <w:szCs w:val="20"/>
              </w:rPr>
            </w:pPr>
          </w:p>
        </w:tc>
        <w:tc>
          <w:tcPr>
            <w:tcW w:w="3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EF5E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F4138">
            <w:pPr>
              <w:rPr>
                <w:sz w:val="20"/>
                <w:szCs w:val="20"/>
              </w:rPr>
            </w:pPr>
          </w:p>
        </w:tc>
      </w:tr>
      <w:tr w14:paraId="3670FB20">
        <w:trPr>
          <w:gridAfter w:val="2"/>
          <w:wAfter w:w="851" w:type="dxa"/>
          <w:trHeight w:val="450" w:hRule="atLeast"/>
        </w:trPr>
        <w:tc>
          <w:tcPr>
            <w:tcW w:w="1407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 w14:paraId="12D967D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DANH SÁCH CUNG CẤP THÔNG TIN TÀI KHOẢN </w:t>
            </w:r>
          </w:p>
        </w:tc>
      </w:tr>
      <w:tr w14:paraId="31A592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1" w:type="dxa"/>
          <w:trHeight w:val="360" w:hRule="atLeast"/>
        </w:trPr>
        <w:tc>
          <w:tcPr>
            <w:tcW w:w="1407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22683">
            <w:pPr>
              <w:jc w:val="center"/>
              <w:rPr>
                <w:i/>
                <w:iCs/>
              </w:rPr>
            </w:pPr>
          </w:p>
        </w:tc>
      </w:tr>
      <w:tr w14:paraId="0387B1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0" w:type="dxa"/>
          <w:trHeight w:val="330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727D5">
            <w:pPr>
              <w:jc w:val="center"/>
              <w:rPr>
                <w:i/>
                <w:iCs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716A9">
            <w:pPr>
              <w:rPr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F846B">
            <w:pPr>
              <w:rPr>
                <w:sz w:val="20"/>
                <w:szCs w:val="20"/>
              </w:rPr>
            </w:pPr>
          </w:p>
        </w:tc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40D67">
            <w:pPr>
              <w:rPr>
                <w:sz w:val="20"/>
                <w:szCs w:val="20"/>
              </w:rPr>
            </w:pPr>
          </w:p>
        </w:tc>
        <w:tc>
          <w:tcPr>
            <w:tcW w:w="3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CC30B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DF539">
            <w:pPr>
              <w:rPr>
                <w:sz w:val="20"/>
                <w:szCs w:val="20"/>
              </w:rPr>
            </w:pPr>
          </w:p>
        </w:tc>
      </w:tr>
      <w:tr w14:paraId="515CB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0" w:type="dxa"/>
          <w:trHeight w:val="735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D786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STT</w:t>
            </w:r>
          </w:p>
        </w:tc>
        <w:tc>
          <w:tcPr>
            <w:tcW w:w="353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609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Tên đơn vị 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6462FD">
            <w:pPr>
              <w:jc w:val="center"/>
              <w:rPr>
                <w:rFonts w:hint="default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Đị</w:t>
            </w:r>
            <w:r>
              <w:rPr>
                <w:rFonts w:hint="default"/>
                <w:b/>
                <w:bCs/>
                <w:lang w:val="en-US"/>
              </w:rPr>
              <w:t xml:space="preserve">a chỉ </w:t>
            </w:r>
          </w:p>
        </w:tc>
        <w:tc>
          <w:tcPr>
            <w:tcW w:w="2318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9263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Số tài khoản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62B928">
            <w:pPr>
              <w:jc w:val="center"/>
              <w:rPr>
                <w:b/>
                <w:bCs/>
              </w:rPr>
            </w:pPr>
            <w:r>
              <w:rPr>
                <w:rFonts w:hint="default"/>
                <w:b/>
                <w:bCs/>
                <w:lang w:val="en-US"/>
              </w:rPr>
              <w:t>Mở tại</w:t>
            </w:r>
            <w:r>
              <w:rPr>
                <w:b/>
                <w:bCs/>
              </w:rPr>
              <w:t xml:space="preserve"> Kho bạc Nhà nước</w:t>
            </w:r>
            <w:r>
              <w:rPr>
                <w:rFonts w:hint="default"/>
                <w:b/>
                <w:bCs/>
                <w:lang w:val="en-US"/>
              </w:rPr>
              <w:t>/Ngân hàng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9CB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Ghi chú </w:t>
            </w:r>
          </w:p>
        </w:tc>
      </w:tr>
      <w:tr w14:paraId="7C354D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0" w:type="dxa"/>
          <w:trHeight w:val="600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3872E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353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68AE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05D1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18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DA707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9F57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0F9E97A">
            <w:pPr>
              <w:jc w:val="center"/>
              <w:rPr>
                <w:sz w:val="20"/>
                <w:szCs w:val="20"/>
              </w:rPr>
            </w:pPr>
          </w:p>
        </w:tc>
      </w:tr>
      <w:tr w14:paraId="4B99E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0" w:type="dxa"/>
          <w:trHeight w:val="600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AEFC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53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2C8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4478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18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AEEBF4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809067C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70C76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14:paraId="112DE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0" w:type="dxa"/>
          <w:trHeight w:val="600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1F3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53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3526D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8072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18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3BEA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FFA0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DF2D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14:paraId="4DA730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0" w:type="dxa"/>
          <w:trHeight w:val="390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5A95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53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933C8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48A50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18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D8DA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CB6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F00F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14:paraId="0E886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0" w:type="dxa"/>
          <w:trHeight w:val="420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7A28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53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7981E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60F3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18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E282A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8127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0A60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14:paraId="7FEEC2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0" w:type="dxa"/>
          <w:trHeight w:val="600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907D7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53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338BB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E881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18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0BDD8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AAFD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25867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14:paraId="10D1A0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0" w:type="dxa"/>
          <w:trHeight w:val="600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F5F2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C88F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C4429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3C93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41D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D72F9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14:paraId="212D4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0" w:type="dxa"/>
          <w:trHeight w:val="315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BDB5B">
            <w:pPr>
              <w:rPr>
                <w:sz w:val="20"/>
                <w:szCs w:val="20"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CE264">
            <w:pPr>
              <w:rPr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8EBD2">
            <w:pPr>
              <w:rPr>
                <w:sz w:val="20"/>
                <w:szCs w:val="20"/>
              </w:rPr>
            </w:pPr>
          </w:p>
        </w:tc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DEC4E">
            <w:pPr>
              <w:rPr>
                <w:sz w:val="20"/>
                <w:szCs w:val="20"/>
              </w:rPr>
            </w:pPr>
          </w:p>
        </w:tc>
        <w:tc>
          <w:tcPr>
            <w:tcW w:w="3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9813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2CA28">
            <w:pPr>
              <w:rPr>
                <w:sz w:val="20"/>
                <w:szCs w:val="20"/>
              </w:rPr>
            </w:pPr>
          </w:p>
        </w:tc>
      </w:tr>
      <w:tr w14:paraId="69B65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93AEE">
            <w:pPr>
              <w:rPr>
                <w:sz w:val="20"/>
                <w:szCs w:val="20"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3BD98">
            <w:pPr>
              <w:rPr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6FC0E">
            <w:pPr>
              <w:rPr>
                <w:sz w:val="20"/>
                <w:szCs w:val="20"/>
              </w:rPr>
            </w:pPr>
          </w:p>
        </w:tc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FD0AA">
            <w:pPr>
              <w:rPr>
                <w:sz w:val="20"/>
                <w:szCs w:val="20"/>
              </w:rPr>
            </w:pPr>
          </w:p>
        </w:tc>
        <w:tc>
          <w:tcPr>
            <w:tcW w:w="3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051B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60554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14:paraId="44608A56">
        <w:trPr>
          <w:trHeight w:val="315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77BF8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E503C">
            <w:pPr>
              <w:jc w:val="center"/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689CD">
            <w:pPr>
              <w:jc w:val="center"/>
            </w:pPr>
          </w:p>
        </w:tc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06D71">
            <w:pPr>
              <w:rPr>
                <w:sz w:val="20"/>
                <w:szCs w:val="20"/>
              </w:rPr>
            </w:pPr>
          </w:p>
        </w:tc>
        <w:tc>
          <w:tcPr>
            <w:tcW w:w="3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B11A9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F7B42">
            <w:pPr>
              <w:jc w:val="center"/>
            </w:pPr>
          </w:p>
        </w:tc>
      </w:tr>
    </w:tbl>
    <w:p w14:paraId="37E48CB6">
      <w:pPr>
        <w:tabs>
          <w:tab w:val="left" w:pos="1260"/>
          <w:tab w:val="right" w:pos="8820"/>
          <w:tab w:val="right" w:pos="10800"/>
        </w:tabs>
        <w:spacing w:line="360" w:lineRule="auto"/>
        <w:jc w:val="both"/>
        <w:rPr>
          <w:b/>
        </w:rPr>
      </w:pPr>
    </w:p>
    <w:p w14:paraId="6EB15038">
      <w:pPr>
        <w:tabs>
          <w:tab w:val="left" w:pos="1260"/>
          <w:tab w:val="right" w:pos="8820"/>
          <w:tab w:val="right" w:pos="10800"/>
        </w:tabs>
        <w:spacing w:line="360" w:lineRule="auto"/>
        <w:jc w:val="both"/>
        <w:rPr>
          <w:b/>
        </w:rPr>
      </w:pPr>
    </w:p>
    <w:p w14:paraId="1A22013C">
      <w:pPr>
        <w:tabs>
          <w:tab w:val="left" w:pos="1260"/>
          <w:tab w:val="right" w:pos="8820"/>
          <w:tab w:val="right" w:pos="10800"/>
        </w:tabs>
        <w:spacing w:line="360" w:lineRule="auto"/>
        <w:jc w:val="both"/>
        <w:rPr>
          <w:b/>
        </w:rPr>
      </w:pPr>
    </w:p>
    <w:p w14:paraId="322D6DBA">
      <w:pPr>
        <w:tabs>
          <w:tab w:val="left" w:pos="1260"/>
          <w:tab w:val="right" w:pos="8820"/>
          <w:tab w:val="right" w:pos="10800"/>
        </w:tabs>
        <w:spacing w:line="360" w:lineRule="auto"/>
        <w:jc w:val="both"/>
        <w:rPr>
          <w:b/>
        </w:rPr>
      </w:pPr>
    </w:p>
    <w:p w14:paraId="3CBC1C47">
      <w:pPr>
        <w:tabs>
          <w:tab w:val="left" w:pos="1260"/>
          <w:tab w:val="right" w:pos="8820"/>
          <w:tab w:val="right" w:pos="10800"/>
        </w:tabs>
        <w:spacing w:line="360" w:lineRule="auto"/>
        <w:jc w:val="both"/>
        <w:rPr>
          <w:b/>
        </w:rPr>
      </w:pPr>
    </w:p>
    <w:p w14:paraId="0E5D7438"/>
    <w:p w14:paraId="67A0E7D8"/>
    <w:p w14:paraId="6525D568"/>
    <w:p w14:paraId="6B256B6E"/>
    <w:p w14:paraId="0A25FFE2"/>
    <w:p w14:paraId="5564AF89"/>
    <w:p w14:paraId="716AF034"/>
    <w:p w14:paraId="23AAF5DA"/>
    <w:p w14:paraId="17701F8A"/>
    <w:sectPr>
      <w:pgSz w:w="16838" w:h="11905" w:orient="landscape"/>
      <w:pgMar w:top="1701" w:right="1134" w:bottom="1134" w:left="1134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1"/>
  <w:displayVerticalDrawingGridEvery w:val="1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B0510C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7470B52"/>
    <w:rsid w:val="0C1E1198"/>
    <w:rsid w:val="0CF94C01"/>
    <w:rsid w:val="138A779A"/>
    <w:rsid w:val="15111B9F"/>
    <w:rsid w:val="18B0510C"/>
    <w:rsid w:val="1B250C61"/>
    <w:rsid w:val="25B05051"/>
    <w:rsid w:val="2D7B16B8"/>
    <w:rsid w:val="3CB215A2"/>
    <w:rsid w:val="435417FF"/>
    <w:rsid w:val="45C476F1"/>
    <w:rsid w:val="4CE6236A"/>
    <w:rsid w:val="53313791"/>
    <w:rsid w:val="5AED0A81"/>
    <w:rsid w:val="7C99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qFormat="1"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before="120" w:after="120" w:line="240" w:lineRule="auto"/>
      <w:ind w:left="0" w:firstLine="709"/>
      <w:jc w:val="both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uiPriority w:val="0"/>
    <w:pPr>
      <w:ind w:left="3360" w:leftChars="1600"/>
    </w:pPr>
  </w:style>
  <w:style w:type="table" w:styleId="151">
    <w:name w:val="Light Shading"/>
    <w:basedOn w:val="12"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2025-07-23T09:28:00Z</dcterms:created>
  <dc:creator>HongLien</dc:creator>
  <cp:lastModifiedBy>HongLien</cp:lastModifiedBy>
  <dcterms:modified xsi:type="dcterms:W3CDTF">2025-07-23T09:39:45Z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1D06261B3A654BFDA2307095403C9F86_11</vt:lpwstr>
  </property>
</Properties>
</file>